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7042561" name="289ce270-1959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8439662" name="289ce270-1959-11f1-a2b8-5f3da32773a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8100565" name="2a3ab3f0-1959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1409091" name="2a3ab3f0-1959-11f1-a2b8-5f3da32773a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Disentiserhof 1, 7180 Disentis, Schweiz</w:t>
          </w:r>
        </w:p>
        <w:p>
          <w:pPr>
            <w:spacing w:before="0" w:after="0"/>
          </w:pPr>
          <w:r>
            <w:t>774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